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1723510" name="3cf4bab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108795" name="3cf4bab0-0683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723608" name="0a49d07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376261" name="0a49d070-0686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6459194" name="7b2b1a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377632" name="7b2b1a50-0687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3621949" name="899ba3b0-068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689850" name="899ba3b0-068d-11f1-abe9-233c1fc7588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8374179" name="53cbe5b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740554" name="53cbe5b0-0683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2952541" name="71b1def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966033" name="71b1def0-0687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5416592" name="6ba1a5e0-068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455391" name="6ba1a5e0-068c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6278539" name="e06d05c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674821" name="e06d05c0-068e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4249434" name="08c5d97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883666" name="08c5d970-068f-11f1-abe9-233c1fc7588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3322939" name="602d4ce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025040" name="602d4ce0-0683-11f1-abe9-233c1fc758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2425166" name="934dd8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757326" name="934dd820-0687-11f1-abe9-233c1fc7588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4878609" name="8e1f1480-068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575661" name="8e1f1480-0683-11f1-abe9-233c1fc758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7976773" name="0abd03a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153676" name="0abd03a0-0691-11f1-abe9-233c1fc7588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3451780" name="f271b030-0685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161720" name="f271b030-0685-11f1-abe9-233c1fc758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5189730" name="8a1544b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659652" name="8a1544b0-0686-11f1-abe9-233c1fc7588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9054767" name="a197122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610033" name="a1971220-0687-11f1-abe9-233c1fc7588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2290280" name="1899f930-068f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373759" name="1899f930-068f-11f1-abe9-233c1fc758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1487924" name="cadad780-0686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101407" name="cadad780-0686-11f1-abe9-233c1fc7588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6426422" name="2147f22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454731" name="2147f220-068b-11f1-abe9-233c1fc7588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0732365" name="57e3220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692305" name="57e32200-068b-11f1-abe9-233c1fc758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3277023" name="3492a8c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160264" name="3492a8c0-0690-11f1-abe9-233c1fc7588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3897200" name="42f9a3f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349631" name="42f9a3f0-0690-11f1-abe9-233c1fc7588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4974186" name="49bd5c4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308704" name="49bd5c40-0690-11f1-abe9-233c1fc7588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7439006" name="396f91f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617040" name="396f91f0-068b-11f1-abe9-233c1fc75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6968739" name="68cd6cb0-068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126932" name="68cd6cb0-068b-11f1-abe9-233c1fc7588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7359817" name="5fd4a8c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669749" name="5fd4a8c0-0687-11f1-abe9-233c1fc7588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799388" name="83c7b15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48209" name="83c7b150-0687-11f1-abe9-233c1fc7588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5797600" name="f2a4b800-068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441970" name="f2a4b800-068e-11f1-abe9-233c1fc7588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Hobbyraum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9576772" name="21fb5f70-0692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444193" name="21fb5f70-0692-11f1-abe9-233c1fc7588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161464" name="dae49a5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747453" name="dae49a50-0693-11f1-abe9-233c1fc7588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147169" name="892a530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39709" name="892a5300-0687-11f1-abe9-233c1fc7588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6691096" name="9a638100-0687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845951" name="9a638100-0687-11f1-abe9-233c1fc7588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Formteile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2420909" name="b199f3f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459840" name="b199f3f0-0690-11f1-abe9-233c1fc7588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Formteile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0339617" name="76a649f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410103" name="76a649f0-0691-11f1-abe9-233c1fc7588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Einfahrt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3836619" name="dcead520-0694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942775" name="dcead520-0694-11f1-abe9-233c1fc758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4043096" name="e5ba3df0-067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026494" name="e5ba3df0-067e-11f1-abe9-233c1fc7588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Gang und Treppe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Kellerboden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0972004" name="ccc16640-0690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119637" name="ccc16640-0690-11f1-abe9-233c1fc7588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Flanschdichtung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1207314" name="916b9f10-069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678565" name="916b9f10-0691-11f1-abe9-233c1fc7588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Hobbyraum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0679842" name="55c0da10-0692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026179" name="55c0da10-0692-11f1-abe9-233c1fc7588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Hobbyraum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3778555" name="f4669a00-0693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093370" name="f4669a00-0693-11f1-abe9-233c1fc7588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Friedenstrasse 16, 6340 Baar</w:t>
          </w:r>
        </w:p>
        <w:p>
          <w:pPr>
            <w:spacing w:before="0" w:after="0"/>
          </w:pPr>
          <w:r>
            <w:t>704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